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19113851" name="9d0ce340-1958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9866984" name="9d0ce340-1958-11f1-a2b8-5f3da32773a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22078567" name="0756d170-1959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343118" name="0756d170-1959-11f1-a2b8-5f3da32773a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73748728" name="c1a63df0-1958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7947825" name="c1a63df0-1958-11f1-a2b8-5f3da32773a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36679911" name="d364efa0-1958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8328848" name="d364efa0-1958-11f1-a2b8-5f3da32773a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93905419" name="35261cf0-1959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0465112" name="35261cf0-1959-11f1-a2b8-5f3da32773a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48600496" name="05046080-195a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6901593" name="05046080-195a-11f1-a2b8-5f3da32773a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11864760" name="e057e870-1958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3714454" name="e057e870-1958-11f1-a2b8-5f3da32773aa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80473840" name="1df829f0-195a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8872858" name="1df829f0-195a-11f1-a2b8-5f3da32773aa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Herd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44685375" name="289ce270-1959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8913682" name="289ce270-1959-11f1-a2b8-5f3da32773aa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Disentiserhof 1, 7180 Disentis, Schweiz</w:t>
          </w:r>
        </w:p>
        <w:p>
          <w:pPr>
            <w:spacing w:before="0" w:after="0"/>
          </w:pPr>
          <w:r>
            <w:t>774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footer.xml" Type="http://schemas.openxmlformats.org/officeDocument/2006/relationships/footer" Id="rId1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